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 Zimmer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9591575" name="e288e3f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0316359" name="e288e3f0-efb0-11f0-8368-8b84d15dbbc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4084230" name="e687d6f0-efb0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6079313" name="e687d6f0-efb0-11f0-8368-8b84d15dbbc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7289793" name="30e73330-efb6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2575250" name="30e73330-efb6-11f0-8368-8b84d15dbb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4540133" name="3d68cc90-efb6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0913237" name="3d68cc90-efb6-11f0-8368-8b84d15dbbc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Lettenackerstrasse 6, 8908 Hedingen</w:t>
          </w:r>
        </w:p>
        <w:p>
          <w:pPr>
            <w:spacing w:before="0" w:after="0"/>
          </w:pPr>
          <w:r>
            <w:t>674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